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Iffat Ambreen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148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